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Dachstuhl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849036" name="ba65be00-03d6-11f0-a88b-cb95cb2ad6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2898725" name="ba65be00-03d6-11f0-a88b-cb95cb2ad60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0850204" name="c2256280-03d6-11f0-9ab4-9d7366e485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3408075" name="c2256280-03d6-11f0-9ab4-9d7366e4851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0410182" name="75d0f9c0-03e1-11f0-98de-59aac26b02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4659040" name="75d0f9c0-03e1-11f0-98de-59aac26b029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2150524" name="7a339090-03e1-11f0-80d5-2f21b42f6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731470" name="7a339090-03e1-11f0-80d5-2f21b42f68e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Flachdichtung / Asbestschnüre 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5183943" name="ca2a2550-03e1-11f0-8efd-191dd06d98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6129652" name="ca2a2550-03e1-11f0-8efd-191dd06d980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7004114" name="ce365ec0-03e1-11f0-8fee-3192a58090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371506" name="ce365ec0-03e1-11f0-8fee-3192a58090b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